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ABD25" w14:textId="7106E278" w:rsidR="00BD05EA" w:rsidRDefault="00BD05EA" w:rsidP="00BD05EA">
      <w:pPr>
        <w:pStyle w:val="Bijlage"/>
      </w:pPr>
      <w:bookmarkStart w:id="0" w:name="_Toc334096301"/>
      <w:r>
        <w:t xml:space="preserve">Bijlage </w:t>
      </w:r>
      <w:r w:rsidR="00B45980">
        <w:t>A</w:t>
      </w:r>
      <w:r w:rsidR="00207FFB">
        <w:t>.</w:t>
      </w:r>
      <w:r>
        <w:t xml:space="preserve"> Akkoordverklaring</w:t>
      </w:r>
      <w:bookmarkEnd w:id="0"/>
      <w:r w:rsidR="004E48B1">
        <w:t>-V1.0</w:t>
      </w:r>
      <w:r>
        <w:br/>
      </w: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4A0" w:firstRow="1" w:lastRow="0" w:firstColumn="1" w:lastColumn="0" w:noHBand="0" w:noVBand="1"/>
      </w:tblPr>
      <w:tblGrid>
        <w:gridCol w:w="2567"/>
        <w:gridCol w:w="6223"/>
      </w:tblGrid>
      <w:tr w:rsidR="00BD05EA" w14:paraId="5AEABD2D" w14:textId="77777777" w:rsidTr="009F143D">
        <w:trPr>
          <w:cantSplit/>
        </w:trPr>
        <w:tc>
          <w:tcPr>
            <w:tcW w:w="8790" w:type="dxa"/>
            <w:gridSpan w:val="2"/>
            <w:tcBorders>
              <w:top w:val="single" w:sz="4" w:space="0" w:color="auto"/>
              <w:left w:val="single" w:sz="4" w:space="0" w:color="auto"/>
              <w:bottom w:val="single" w:sz="4" w:space="0" w:color="auto"/>
              <w:right w:val="single" w:sz="4" w:space="0" w:color="auto"/>
            </w:tcBorders>
            <w:shd w:val="clear" w:color="auto" w:fill="FFFFFF"/>
          </w:tcPr>
          <w:p w14:paraId="5AEABD26" w14:textId="467C2416" w:rsidR="00BD05EA" w:rsidRPr="00BD05EA" w:rsidRDefault="009E7602">
            <w:pPr>
              <w:rPr>
                <w:szCs w:val="18"/>
              </w:rPr>
            </w:pPr>
            <w:r>
              <w:rPr>
                <w:szCs w:val="18"/>
              </w:rPr>
              <w:t>Europese a</w:t>
            </w:r>
            <w:r w:rsidR="00BD05EA" w:rsidRPr="00BD05EA">
              <w:rPr>
                <w:szCs w:val="18"/>
              </w:rPr>
              <w:t>anbesteding</w:t>
            </w:r>
            <w:r w:rsidR="004C028F">
              <w:rPr>
                <w:szCs w:val="18"/>
              </w:rPr>
              <w:t xml:space="preserve"> </w:t>
            </w:r>
            <w:r w:rsidR="00E96657" w:rsidRPr="00E96657">
              <w:rPr>
                <w:szCs w:val="18"/>
              </w:rPr>
              <w:t>LiDAR-systemen voor de Windenergiegebieden Noordzee</w:t>
            </w:r>
            <w:r w:rsidR="00E96657">
              <w:rPr>
                <w:szCs w:val="18"/>
              </w:rPr>
              <w:t xml:space="preserve"> -</w:t>
            </w:r>
            <w:r w:rsidR="004C028F">
              <w:rPr>
                <w:szCs w:val="18"/>
              </w:rPr>
              <w:t xml:space="preserve"> 311</w:t>
            </w:r>
            <w:r w:rsidR="00E96657">
              <w:rPr>
                <w:szCs w:val="18"/>
              </w:rPr>
              <w:t>88559</w:t>
            </w:r>
          </w:p>
          <w:p w14:paraId="5AEABD27" w14:textId="77777777" w:rsidR="00BD05EA" w:rsidRPr="00BD05EA" w:rsidRDefault="00BD05EA">
            <w:pPr>
              <w:rPr>
                <w:szCs w:val="18"/>
              </w:rPr>
            </w:pPr>
          </w:p>
          <w:p w14:paraId="5AEABD28" w14:textId="6F9452D3" w:rsidR="00BD05EA" w:rsidRPr="009E7602" w:rsidRDefault="00BD05EA" w:rsidP="00BD05EA">
            <w:pPr>
              <w:rPr>
                <w:szCs w:val="18"/>
              </w:rPr>
            </w:pPr>
            <w:r w:rsidRPr="009E7602">
              <w:rPr>
                <w:szCs w:val="18"/>
              </w:rPr>
              <w:t>Door het invullen en onder</w:t>
            </w:r>
            <w:bookmarkStart w:id="1" w:name="_GoBack"/>
            <w:bookmarkEnd w:id="1"/>
            <w:r w:rsidRPr="009E7602">
              <w:rPr>
                <w:szCs w:val="18"/>
              </w:rPr>
              <w:t>tekenen van deze akkoordverklaring gaat Inschrijver akkoord met:</w:t>
            </w:r>
          </w:p>
          <w:p w14:paraId="5AEABD29" w14:textId="77777777" w:rsidR="00BD05EA" w:rsidRPr="009E7602" w:rsidRDefault="00BD05EA" w:rsidP="00BD05EA">
            <w:pPr>
              <w:rPr>
                <w:szCs w:val="18"/>
              </w:rPr>
            </w:pPr>
          </w:p>
          <w:p w14:paraId="5AEABD2A" w14:textId="32D949C1" w:rsidR="00BD05EA" w:rsidRPr="009E7602" w:rsidRDefault="00BD05EA" w:rsidP="006E3446">
            <w:pPr>
              <w:pStyle w:val="Lijstalinea"/>
              <w:numPr>
                <w:ilvl w:val="0"/>
                <w:numId w:val="31"/>
              </w:numPr>
              <w:rPr>
                <w:szCs w:val="18"/>
              </w:rPr>
            </w:pPr>
            <w:r w:rsidRPr="009E7602">
              <w:rPr>
                <w:szCs w:val="18"/>
              </w:rPr>
              <w:t xml:space="preserve">Alle </w:t>
            </w:r>
            <w:r w:rsidR="006E3446" w:rsidRPr="006E3446">
              <w:rPr>
                <w:szCs w:val="18"/>
              </w:rPr>
              <w:t xml:space="preserve">voorwaarden, vereisten en eisen voor deze gehele aanbestedingsprocedure, zoals opgenomen in de aanbestedingsstukken </w:t>
            </w:r>
            <w:r w:rsidR="006E3446">
              <w:rPr>
                <w:szCs w:val="18"/>
              </w:rPr>
              <w:t xml:space="preserve">inclusief de Nota(’s) van Inlichtingen </w:t>
            </w:r>
            <w:r w:rsidRPr="009E7602">
              <w:rPr>
                <w:szCs w:val="18"/>
              </w:rPr>
              <w:t>en verklaart hij dat hij g</w:t>
            </w:r>
            <w:r w:rsidR="009E7602" w:rsidRPr="009E7602">
              <w:rPr>
                <w:szCs w:val="18"/>
              </w:rPr>
              <w:t xml:space="preserve">edurende de looptijd van de </w:t>
            </w:r>
            <w:r w:rsidR="00207FFB">
              <w:rPr>
                <w:szCs w:val="18"/>
              </w:rPr>
              <w:t xml:space="preserve">dienstverleningsovereenkomst </w:t>
            </w:r>
            <w:r w:rsidR="006E3446">
              <w:rPr>
                <w:szCs w:val="18"/>
              </w:rPr>
              <w:t>daar</w:t>
            </w:r>
            <w:r w:rsidRPr="009E7602">
              <w:rPr>
                <w:szCs w:val="18"/>
              </w:rPr>
              <w:t>aan</w:t>
            </w:r>
            <w:r w:rsidR="006E3446">
              <w:rPr>
                <w:szCs w:val="18"/>
              </w:rPr>
              <w:t xml:space="preserve"> </w:t>
            </w:r>
            <w:r w:rsidRPr="009E7602">
              <w:rPr>
                <w:szCs w:val="18"/>
              </w:rPr>
              <w:t>zal voldoen en blijven voldoen</w:t>
            </w:r>
            <w:r w:rsidR="00DB004C">
              <w:rPr>
                <w:szCs w:val="18"/>
              </w:rPr>
              <w:t>*</w:t>
            </w:r>
            <w:r w:rsidRPr="009E7602">
              <w:rPr>
                <w:szCs w:val="18"/>
              </w:rPr>
              <w:t>.</w:t>
            </w:r>
          </w:p>
          <w:p w14:paraId="7C443FAF" w14:textId="77777777" w:rsidR="00561A9B" w:rsidRDefault="00561A9B" w:rsidP="00561A9B">
            <w:pPr>
              <w:rPr>
                <w:szCs w:val="18"/>
              </w:rPr>
            </w:pPr>
          </w:p>
          <w:p w14:paraId="1F6E3282" w14:textId="6B3CC25D" w:rsidR="00561A9B" w:rsidRDefault="00561A9B" w:rsidP="00561A9B">
            <w:pPr>
              <w:rPr>
                <w:szCs w:val="18"/>
              </w:rPr>
            </w:pPr>
            <w:r w:rsidRPr="009E7602">
              <w:rPr>
                <w:szCs w:val="18"/>
              </w:rPr>
              <w:t xml:space="preserve">Door het invullen en ondertekenen van deze akkoordverklaring </w:t>
            </w:r>
            <w:r>
              <w:rPr>
                <w:szCs w:val="18"/>
              </w:rPr>
              <w:t xml:space="preserve">verklaart </w:t>
            </w:r>
            <w:r w:rsidRPr="009E7602">
              <w:rPr>
                <w:szCs w:val="18"/>
              </w:rPr>
              <w:t>Inschrijver</w:t>
            </w:r>
            <w:r>
              <w:rPr>
                <w:szCs w:val="18"/>
              </w:rPr>
              <w:t xml:space="preserve"> dat de onderneming </w:t>
            </w:r>
            <w:r w:rsidRPr="000D31CC">
              <w:rPr>
                <w:b/>
                <w:szCs w:val="18"/>
              </w:rPr>
              <w:t>niet</w:t>
            </w:r>
            <w:r>
              <w:rPr>
                <w:szCs w:val="18"/>
              </w:rPr>
              <w:t>:</w:t>
            </w:r>
          </w:p>
          <w:p w14:paraId="14F95AB4" w14:textId="77777777" w:rsidR="00561A9B" w:rsidRPr="000D31CC" w:rsidRDefault="00561A9B" w:rsidP="00561A9B">
            <w:pPr>
              <w:rPr>
                <w:szCs w:val="18"/>
              </w:rPr>
            </w:pPr>
          </w:p>
          <w:p w14:paraId="61945BC6" w14:textId="45A7B800" w:rsidR="00561A9B" w:rsidRPr="000D31CC" w:rsidRDefault="00561A9B" w:rsidP="00561A9B">
            <w:pPr>
              <w:pStyle w:val="Lijstalinea"/>
              <w:numPr>
                <w:ilvl w:val="0"/>
                <w:numId w:val="32"/>
              </w:numPr>
              <w:rPr>
                <w:szCs w:val="18"/>
              </w:rPr>
            </w:pPr>
            <w:r w:rsidRPr="000D31CC">
              <w:rPr>
                <w:szCs w:val="18"/>
              </w:rPr>
              <w:t>wordt gedreven voor rekening van een Russisch onderdaan of een in Rusland gevestigde natuurlijk persoon, rec</w:t>
            </w:r>
            <w:r>
              <w:rPr>
                <w:szCs w:val="18"/>
              </w:rPr>
              <w:t>htspersoon, entiteit of lichaam.</w:t>
            </w:r>
          </w:p>
          <w:p w14:paraId="13919DC3" w14:textId="75776A28" w:rsidR="00561A9B" w:rsidRPr="000D31CC" w:rsidRDefault="00561A9B" w:rsidP="00561A9B">
            <w:pPr>
              <w:pStyle w:val="Lijstalinea"/>
              <w:numPr>
                <w:ilvl w:val="0"/>
                <w:numId w:val="32"/>
              </w:numPr>
              <w:rPr>
                <w:szCs w:val="18"/>
              </w:rPr>
            </w:pPr>
            <w:r w:rsidRPr="000D31CC">
              <w:rPr>
                <w:szCs w:val="18"/>
              </w:rPr>
              <w:t xml:space="preserve">een rechtspersoon, entiteit of lichaam </w:t>
            </w:r>
            <w:r>
              <w:rPr>
                <w:szCs w:val="18"/>
              </w:rPr>
              <w:t xml:space="preserve">is </w:t>
            </w:r>
            <w:r w:rsidRPr="000D31CC">
              <w:rPr>
                <w:szCs w:val="18"/>
              </w:rPr>
              <w:t xml:space="preserve">waarvan de eigendomsrechten voor meer dan 50% direct of indirect in handen zijn van een entiteit als bedoeld bij </w:t>
            </w:r>
            <w:r>
              <w:rPr>
                <w:szCs w:val="18"/>
              </w:rPr>
              <w:t>1).</w:t>
            </w:r>
          </w:p>
          <w:p w14:paraId="545E0BB8" w14:textId="2E87F82D" w:rsidR="00561A9B" w:rsidRPr="000D31CC" w:rsidRDefault="00561A9B" w:rsidP="00561A9B">
            <w:pPr>
              <w:pStyle w:val="Lijstalinea"/>
              <w:numPr>
                <w:ilvl w:val="0"/>
                <w:numId w:val="32"/>
              </w:numPr>
              <w:rPr>
                <w:szCs w:val="18"/>
              </w:rPr>
            </w:pPr>
            <w:r>
              <w:rPr>
                <w:szCs w:val="18"/>
              </w:rPr>
              <w:t xml:space="preserve">handelt </w:t>
            </w:r>
            <w:r w:rsidRPr="000D31CC">
              <w:rPr>
                <w:szCs w:val="18"/>
              </w:rPr>
              <w:t>namens of op aanwijzing van een entiteit als bedoeld bij 1</w:t>
            </w:r>
            <w:r>
              <w:rPr>
                <w:szCs w:val="18"/>
              </w:rPr>
              <w:t>)</w:t>
            </w:r>
            <w:r w:rsidRPr="000D31CC">
              <w:rPr>
                <w:szCs w:val="18"/>
              </w:rPr>
              <w:t xml:space="preserve"> of 2</w:t>
            </w:r>
            <w:r>
              <w:rPr>
                <w:szCs w:val="18"/>
              </w:rPr>
              <w:t>).</w:t>
            </w:r>
          </w:p>
          <w:p w14:paraId="36F46F6E" w14:textId="77777777" w:rsidR="00561A9B" w:rsidRPr="000D31CC" w:rsidRDefault="00561A9B" w:rsidP="00561A9B">
            <w:pPr>
              <w:pStyle w:val="Lijstalinea"/>
              <w:numPr>
                <w:ilvl w:val="0"/>
                <w:numId w:val="32"/>
              </w:numPr>
              <w:rPr>
                <w:szCs w:val="18"/>
              </w:rPr>
            </w:pPr>
            <w:r w:rsidRPr="000D31CC">
              <w:rPr>
                <w:szCs w:val="18"/>
              </w:rPr>
              <w:t xml:space="preserve">gebruik </w:t>
            </w:r>
            <w:r>
              <w:rPr>
                <w:szCs w:val="18"/>
              </w:rPr>
              <w:t xml:space="preserve">maakt </w:t>
            </w:r>
            <w:r w:rsidRPr="000D31CC">
              <w:rPr>
                <w:szCs w:val="18"/>
              </w:rPr>
              <w:t>van een onderaannemer, leverancier of andere entiteit, waarbij de prestatie van deze betrokkene meer dan 10% van de waarde van de onderhavige opdracht vertegenwoordigt terwijl tevens voor deze betrokkene één van bovenstaande 1</w:t>
            </w:r>
            <w:r>
              <w:rPr>
                <w:szCs w:val="18"/>
              </w:rPr>
              <w:t>)</w:t>
            </w:r>
            <w:r w:rsidRPr="000D31CC">
              <w:rPr>
                <w:szCs w:val="18"/>
              </w:rPr>
              <w:t xml:space="preserve"> t/m 3</w:t>
            </w:r>
            <w:r>
              <w:rPr>
                <w:szCs w:val="18"/>
              </w:rPr>
              <w:t>) aan de orde is.</w:t>
            </w:r>
          </w:p>
          <w:p w14:paraId="5AEABD2B" w14:textId="686416BA" w:rsidR="00BD05EA" w:rsidRPr="00BD05EA" w:rsidRDefault="00BD05EA" w:rsidP="00BD05EA">
            <w:pPr>
              <w:rPr>
                <w:szCs w:val="18"/>
              </w:rPr>
            </w:pPr>
            <w:r w:rsidRPr="009E7602">
              <w:rPr>
                <w:szCs w:val="18"/>
              </w:rPr>
              <w:br/>
              <w:t>Inschrijver</w:t>
            </w:r>
            <w:r w:rsidR="007725D4">
              <w:rPr>
                <w:szCs w:val="18"/>
              </w:rPr>
              <w:t xml:space="preserve"> verklaart</w:t>
            </w:r>
            <w:r w:rsidRPr="009E7602">
              <w:rPr>
                <w:szCs w:val="18"/>
              </w:rPr>
              <w:t xml:space="preserve"> dat zijn </w:t>
            </w:r>
            <w:r w:rsidR="00552087">
              <w:rPr>
                <w:szCs w:val="18"/>
              </w:rPr>
              <w:t xml:space="preserve">gekwalificeerde elektronische </w:t>
            </w:r>
            <w:r w:rsidRPr="009E7602">
              <w:rPr>
                <w:szCs w:val="18"/>
              </w:rPr>
              <w:t>rechtsgeldige ondertekening geldt voor alle door hem bij</w:t>
            </w:r>
            <w:r w:rsidR="00552087">
              <w:rPr>
                <w:szCs w:val="18"/>
              </w:rPr>
              <w:t xml:space="preserve"> </w:t>
            </w:r>
            <w:r w:rsidRPr="009E7602">
              <w:rPr>
                <w:szCs w:val="18"/>
              </w:rPr>
              <w:t>Inschrijving ingediende documenten</w:t>
            </w:r>
            <w:r w:rsidR="007725D4">
              <w:rPr>
                <w:szCs w:val="18"/>
              </w:rPr>
              <w:t xml:space="preserve"> inclusief het Uniform Europees Aanbestedingsdocument</w:t>
            </w:r>
            <w:r w:rsidRPr="009E7602">
              <w:rPr>
                <w:szCs w:val="18"/>
              </w:rPr>
              <w:t>.</w:t>
            </w:r>
          </w:p>
          <w:p w14:paraId="5AEABD2C" w14:textId="77777777" w:rsidR="00BD05EA" w:rsidRDefault="00BD05EA">
            <w:pPr>
              <w:rPr>
                <w:szCs w:val="18"/>
              </w:rPr>
            </w:pPr>
            <w:r>
              <w:rPr>
                <w:szCs w:val="18"/>
              </w:rPr>
              <w:t xml:space="preserve"> </w:t>
            </w:r>
          </w:p>
        </w:tc>
      </w:tr>
      <w:tr w:rsidR="009F143D" w:rsidRPr="0030704D" w14:paraId="5AEABD32"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2E" w14:textId="77777777" w:rsidR="009F143D" w:rsidRDefault="009F143D" w:rsidP="0030704D">
            <w:pPr>
              <w:rPr>
                <w:szCs w:val="18"/>
              </w:rPr>
            </w:pPr>
            <w:r>
              <w:rPr>
                <w:szCs w:val="18"/>
              </w:rPr>
              <w:t>Inschrijving op:</w:t>
            </w:r>
          </w:p>
          <w:p w14:paraId="5AEABD2F" w14:textId="77777777" w:rsidR="009F143D" w:rsidRDefault="009F143D" w:rsidP="0030704D">
            <w:pPr>
              <w:tabs>
                <w:tab w:val="left" w:pos="-1070"/>
                <w:tab w:val="left" w:pos="-848"/>
                <w:tab w:val="left" w:pos="-282"/>
                <w:tab w:val="left" w:pos="284"/>
                <w:tab w:val="left" w:pos="850"/>
                <w:tab w:val="left" w:pos="2779"/>
              </w:tabs>
              <w:rPr>
                <w:szCs w:val="18"/>
              </w:rPr>
            </w:pPr>
          </w:p>
          <w:p w14:paraId="5AEABD30"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31" w14:textId="3F3DDE46" w:rsidR="009F143D" w:rsidRPr="006E3446" w:rsidRDefault="00E96657" w:rsidP="0030704D">
            <w:pPr>
              <w:tabs>
                <w:tab w:val="left" w:pos="-1070"/>
                <w:tab w:val="left" w:pos="-848"/>
                <w:tab w:val="left" w:pos="-282"/>
                <w:tab w:val="left" w:pos="284"/>
                <w:tab w:val="left" w:pos="850"/>
                <w:tab w:val="left" w:pos="2779"/>
              </w:tabs>
              <w:rPr>
                <w:szCs w:val="18"/>
                <w:lang w:val="es-ES"/>
              </w:rPr>
            </w:pPr>
            <w:r w:rsidRPr="00E96657">
              <w:rPr>
                <w:szCs w:val="18"/>
                <w:lang w:val="es-ES"/>
              </w:rPr>
              <w:t>LiDAR-systemen voor de Windenergiegebieden Noordzee</w:t>
            </w:r>
            <w:r w:rsidR="00E9460D">
              <w:rPr>
                <w:szCs w:val="18"/>
                <w:lang w:val="es-ES"/>
              </w:rPr>
              <w:t xml:space="preserve"> 31188559</w:t>
            </w:r>
          </w:p>
        </w:tc>
      </w:tr>
      <w:tr w:rsidR="007725D4" w14:paraId="5AEABD37"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33" w14:textId="77777777" w:rsidR="007725D4" w:rsidRDefault="007725D4" w:rsidP="0030704D">
            <w:pPr>
              <w:rPr>
                <w:szCs w:val="18"/>
              </w:rPr>
            </w:pPr>
            <w:r>
              <w:rPr>
                <w:szCs w:val="18"/>
              </w:rPr>
              <w:t xml:space="preserve">Naam </w:t>
            </w:r>
            <w:r w:rsidR="00922BE2">
              <w:rPr>
                <w:szCs w:val="18"/>
              </w:rPr>
              <w:t>I</w:t>
            </w:r>
            <w:r>
              <w:rPr>
                <w:szCs w:val="18"/>
              </w:rPr>
              <w:t>nschrijver</w:t>
            </w:r>
            <w:r w:rsidR="00922BE2">
              <w:rPr>
                <w:szCs w:val="18"/>
              </w:rPr>
              <w:t xml:space="preserve"> (in geval van </w:t>
            </w:r>
            <w:r w:rsidR="00077C3B">
              <w:rPr>
                <w:szCs w:val="18"/>
              </w:rPr>
              <w:t>c</w:t>
            </w:r>
            <w:r w:rsidR="00922BE2">
              <w:rPr>
                <w:szCs w:val="18"/>
              </w:rPr>
              <w:t xml:space="preserve">ombinatie naam penvoerder en </w:t>
            </w:r>
            <w:r w:rsidR="00077C3B" w:rsidRPr="00077C3B">
              <w:rPr>
                <w:szCs w:val="18"/>
              </w:rPr>
              <w:t xml:space="preserve">de </w:t>
            </w:r>
            <w:r w:rsidR="00077C3B">
              <w:rPr>
                <w:szCs w:val="18"/>
              </w:rPr>
              <w:t xml:space="preserve">andere </w:t>
            </w:r>
            <w:r w:rsidR="00077C3B" w:rsidRPr="00077C3B">
              <w:rPr>
                <w:szCs w:val="18"/>
              </w:rPr>
              <w:t>ondernemer</w:t>
            </w:r>
            <w:r w:rsidR="00077C3B">
              <w:rPr>
                <w:szCs w:val="18"/>
              </w:rPr>
              <w:t>s</w:t>
            </w:r>
            <w:r w:rsidR="00077C3B" w:rsidRPr="00077C3B">
              <w:rPr>
                <w:szCs w:val="18"/>
              </w:rPr>
              <w:t xml:space="preserve"> binnen de combinatie</w:t>
            </w:r>
            <w:r w:rsidR="00922BE2">
              <w:rPr>
                <w:szCs w:val="18"/>
              </w:rPr>
              <w:t>)</w:t>
            </w:r>
            <w:r>
              <w:rPr>
                <w:szCs w:val="18"/>
              </w:rPr>
              <w:t>:</w:t>
            </w:r>
          </w:p>
          <w:p w14:paraId="5AEABD34" w14:textId="77777777" w:rsidR="007725D4" w:rsidRDefault="007725D4" w:rsidP="0030704D">
            <w:pPr>
              <w:tabs>
                <w:tab w:val="left" w:pos="-1070"/>
                <w:tab w:val="left" w:pos="-848"/>
                <w:tab w:val="left" w:pos="-282"/>
                <w:tab w:val="left" w:pos="284"/>
                <w:tab w:val="left" w:pos="850"/>
                <w:tab w:val="left" w:pos="2779"/>
              </w:tabs>
              <w:rPr>
                <w:szCs w:val="18"/>
              </w:rPr>
            </w:pPr>
          </w:p>
          <w:p w14:paraId="5AEABD35"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36" w14:textId="77777777" w:rsidR="007725D4" w:rsidRDefault="007725D4" w:rsidP="0030704D">
            <w:pPr>
              <w:tabs>
                <w:tab w:val="left" w:pos="-1070"/>
                <w:tab w:val="left" w:pos="-848"/>
                <w:tab w:val="left" w:pos="-282"/>
                <w:tab w:val="left" w:pos="284"/>
                <w:tab w:val="left" w:pos="850"/>
                <w:tab w:val="left" w:pos="2779"/>
              </w:tabs>
              <w:rPr>
                <w:szCs w:val="18"/>
              </w:rPr>
            </w:pPr>
          </w:p>
        </w:tc>
      </w:tr>
      <w:tr w:rsidR="00BD05EA" w14:paraId="5AEABD41"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38" w14:textId="77777777" w:rsidR="00BD05EA" w:rsidRDefault="00552087" w:rsidP="0030704D">
            <w:pPr>
              <w:rPr>
                <w:szCs w:val="18"/>
              </w:rPr>
            </w:pPr>
            <w:r>
              <w:rPr>
                <w:szCs w:val="18"/>
              </w:rPr>
              <w:t>Gekwalificeerde elektronische h</w:t>
            </w:r>
            <w:r w:rsidR="00BD05EA">
              <w:rPr>
                <w:szCs w:val="18"/>
              </w:rPr>
              <w:t>andtekening</w:t>
            </w:r>
            <w:r w:rsidR="00922BE2">
              <w:rPr>
                <w:szCs w:val="18"/>
              </w:rPr>
              <w:t>(en)</w:t>
            </w:r>
            <w:r w:rsidR="00BD05EA">
              <w:rPr>
                <w:szCs w:val="18"/>
              </w:rPr>
              <w:t>:</w:t>
            </w:r>
          </w:p>
          <w:p w14:paraId="5AEABD39" w14:textId="77777777" w:rsidR="00BD05EA" w:rsidRDefault="00BD05EA" w:rsidP="0030704D">
            <w:pPr>
              <w:rPr>
                <w:szCs w:val="18"/>
              </w:rPr>
            </w:pPr>
          </w:p>
          <w:p w14:paraId="5AEABD3A" w14:textId="77777777" w:rsidR="00BD05EA" w:rsidRDefault="00BD05EA" w:rsidP="0030704D">
            <w:pPr>
              <w:tabs>
                <w:tab w:val="left" w:pos="-1070"/>
                <w:tab w:val="left" w:pos="-848"/>
                <w:tab w:val="left" w:pos="-282"/>
                <w:tab w:val="left" w:pos="284"/>
                <w:tab w:val="left" w:pos="850"/>
                <w:tab w:val="left" w:pos="2779"/>
              </w:tabs>
              <w:rPr>
                <w:szCs w:val="18"/>
              </w:rPr>
            </w:pPr>
          </w:p>
          <w:p w14:paraId="5AEABD3B" w14:textId="77777777" w:rsidR="00AC3B86" w:rsidRDefault="00AC3B86" w:rsidP="0030704D">
            <w:pPr>
              <w:tabs>
                <w:tab w:val="left" w:pos="-1070"/>
                <w:tab w:val="left" w:pos="-848"/>
                <w:tab w:val="left" w:pos="-282"/>
                <w:tab w:val="left" w:pos="284"/>
                <w:tab w:val="left" w:pos="850"/>
                <w:tab w:val="left" w:pos="2779"/>
              </w:tabs>
              <w:rPr>
                <w:szCs w:val="18"/>
              </w:rPr>
            </w:pPr>
          </w:p>
          <w:p w14:paraId="5AEABD3C" w14:textId="77777777" w:rsidR="00AC3B86" w:rsidRDefault="00AC3B86" w:rsidP="0030704D">
            <w:pPr>
              <w:tabs>
                <w:tab w:val="left" w:pos="-1070"/>
                <w:tab w:val="left" w:pos="-848"/>
                <w:tab w:val="left" w:pos="-282"/>
                <w:tab w:val="left" w:pos="284"/>
                <w:tab w:val="left" w:pos="850"/>
                <w:tab w:val="left" w:pos="2779"/>
              </w:tabs>
              <w:rPr>
                <w:szCs w:val="18"/>
              </w:rPr>
            </w:pPr>
          </w:p>
          <w:p w14:paraId="5AEABD3D" w14:textId="77777777" w:rsidR="00AC3B86" w:rsidRDefault="00AC3B86" w:rsidP="0030704D">
            <w:pPr>
              <w:tabs>
                <w:tab w:val="left" w:pos="-1070"/>
                <w:tab w:val="left" w:pos="-848"/>
                <w:tab w:val="left" w:pos="-282"/>
                <w:tab w:val="left" w:pos="284"/>
                <w:tab w:val="left" w:pos="850"/>
                <w:tab w:val="left" w:pos="2779"/>
              </w:tabs>
              <w:rPr>
                <w:szCs w:val="18"/>
              </w:rPr>
            </w:pPr>
          </w:p>
          <w:p w14:paraId="5AEABD3E" w14:textId="77777777" w:rsidR="00AC3B86" w:rsidRDefault="00AC3B86" w:rsidP="0030704D">
            <w:pPr>
              <w:tabs>
                <w:tab w:val="left" w:pos="-1070"/>
                <w:tab w:val="left" w:pos="-848"/>
                <w:tab w:val="left" w:pos="-282"/>
                <w:tab w:val="left" w:pos="284"/>
                <w:tab w:val="left" w:pos="850"/>
                <w:tab w:val="left" w:pos="2779"/>
              </w:tabs>
              <w:rPr>
                <w:szCs w:val="18"/>
              </w:rPr>
            </w:pPr>
          </w:p>
          <w:p w14:paraId="5AEABD3F"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40" w14:textId="77777777" w:rsidR="00AC3B86" w:rsidRDefault="00AC3B86" w:rsidP="0030704D">
            <w:pPr>
              <w:tabs>
                <w:tab w:val="left" w:pos="-1070"/>
                <w:tab w:val="left" w:pos="-848"/>
                <w:tab w:val="left" w:pos="-282"/>
                <w:tab w:val="left" w:pos="284"/>
                <w:tab w:val="left" w:pos="850"/>
                <w:tab w:val="left" w:pos="2779"/>
              </w:tabs>
              <w:rPr>
                <w:szCs w:val="18"/>
              </w:rPr>
            </w:pPr>
          </w:p>
        </w:tc>
      </w:tr>
    </w:tbl>
    <w:p w14:paraId="5AEABD42" w14:textId="21825633" w:rsidR="00BD05EA" w:rsidRDefault="00BD05EA" w:rsidP="00BD05EA"/>
    <w:p w14:paraId="5AEABD43" w14:textId="11B0123C" w:rsidR="00241548" w:rsidRPr="00DB004C" w:rsidRDefault="00DB004C" w:rsidP="009B3F1A">
      <w:pPr>
        <w:rPr>
          <w:i/>
        </w:rPr>
      </w:pPr>
      <w:r w:rsidRPr="00DB004C">
        <w:rPr>
          <w:i/>
        </w:rPr>
        <w:t xml:space="preserve">*) Een Inschrijving onder voorwaarden is niet toegestaan. Wanneer de effecten van het coronavirus ongehinderde uitvoering onmogelijk maken, zal Rijkswaterstaat in overleg met opdrachtnemer gezamenlijk zoeken naar een oplossing, waarbij Rijkswaterstaat zich redelijk en </w:t>
      </w:r>
      <w:r w:rsidRPr="00DB004C">
        <w:rPr>
          <w:i/>
        </w:rPr>
        <w:lastRenderedPageBreak/>
        <w:t>billijk zal opstellen. Daarnaast zal ook een beroep worden gedaan op redelijkh</w:t>
      </w:r>
      <w:r w:rsidR="00207FFB">
        <w:rPr>
          <w:i/>
        </w:rPr>
        <w:t>eid en de flexibiliteit van de O</w:t>
      </w:r>
      <w:r w:rsidRPr="00DB004C">
        <w:rPr>
          <w:i/>
        </w:rPr>
        <w:t>pdrachtnemer.</w:t>
      </w:r>
    </w:p>
    <w:sectPr w:rsidR="00241548" w:rsidRPr="00DB004C" w:rsidSect="00E9460D">
      <w:footerReference w:type="default" r:id="rId11"/>
      <w:pgSz w:w="11906" w:h="16838"/>
      <w:pgMar w:top="1417" w:right="1417" w:bottom="1417" w:left="1417" w:header="709"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ABD46" w14:textId="77777777" w:rsidR="00D0076D" w:rsidRDefault="00D0076D" w:rsidP="0088501B">
      <w:r>
        <w:separator/>
      </w:r>
    </w:p>
  </w:endnote>
  <w:endnote w:type="continuationSeparator" w:id="0">
    <w:p w14:paraId="5AEABD47" w14:textId="77777777" w:rsidR="00D0076D" w:rsidRDefault="00D0076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57355020"/>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2DF69C78" w14:textId="77777777" w:rsidR="00D71A08" w:rsidRDefault="00D71A08" w:rsidP="00D71A08">
            <w:pPr>
              <w:pStyle w:val="Voettekst"/>
              <w:rPr>
                <w:sz w:val="16"/>
                <w:szCs w:val="16"/>
              </w:rPr>
            </w:pPr>
          </w:p>
          <w:sdt>
            <w:sdtPr>
              <w:rPr>
                <w:rFonts w:eastAsia="DejaVu Sans"/>
                <w:sz w:val="16"/>
                <w:szCs w:val="16"/>
              </w:rPr>
              <w:id w:val="860082579"/>
              <w:docPartObj>
                <w:docPartGallery w:val="Page Numbers (Top of Page)"/>
                <w:docPartUnique/>
              </w:docPartObj>
            </w:sdtPr>
            <w:sdtEndPr/>
            <w:sdtContent>
              <w:p w14:paraId="6B6023C7" w14:textId="41133ADE" w:rsidR="00AD6173" w:rsidRDefault="00AD6173" w:rsidP="00AD6173">
                <w:pPr>
                  <w:tabs>
                    <w:tab w:val="left" w:pos="227"/>
                    <w:tab w:val="left" w:pos="454"/>
                    <w:tab w:val="left" w:pos="680"/>
                    <w:tab w:val="right" w:pos="9072"/>
                  </w:tabs>
                  <w:autoSpaceDE w:val="0"/>
                  <w:autoSpaceDN w:val="0"/>
                  <w:adjustRightInd w:val="0"/>
                  <w:rPr>
                    <w:rFonts w:eastAsia="DejaVu Sans"/>
                    <w:bCs/>
                    <w:sz w:val="16"/>
                    <w:szCs w:val="16"/>
                  </w:rPr>
                </w:pPr>
                <w:r>
                  <w:rPr>
                    <w:rFonts w:eastAsia="DejaVu Sans"/>
                    <w:sz w:val="16"/>
                    <w:szCs w:val="16"/>
                  </w:rPr>
                  <w:t xml:space="preserve">RWS Informatie                                                                                            Pagina </w:t>
                </w:r>
                <w:r>
                  <w:rPr>
                    <w:rFonts w:eastAsia="DejaVu Sans"/>
                    <w:bCs/>
                    <w:sz w:val="16"/>
                    <w:szCs w:val="16"/>
                  </w:rPr>
                  <w:t>1</w:t>
                </w:r>
                <w:r>
                  <w:rPr>
                    <w:rFonts w:eastAsia="DejaVu Sans"/>
                    <w:sz w:val="16"/>
                    <w:szCs w:val="16"/>
                  </w:rPr>
                  <w:t xml:space="preserve"> van </w:t>
                </w:r>
                <w:r>
                  <w:rPr>
                    <w:rFonts w:eastAsia="DejaVu Sans"/>
                    <w:bCs/>
                    <w:sz w:val="16"/>
                    <w:szCs w:val="16"/>
                  </w:rPr>
                  <w:fldChar w:fldCharType="begin"/>
                </w:r>
                <w:r>
                  <w:rPr>
                    <w:rFonts w:eastAsia="DejaVu Sans"/>
                    <w:bCs/>
                    <w:sz w:val="16"/>
                    <w:szCs w:val="16"/>
                  </w:rPr>
                  <w:instrText>NUMPAGES</w:instrText>
                </w:r>
                <w:r>
                  <w:rPr>
                    <w:rFonts w:eastAsia="DejaVu Sans"/>
                    <w:bCs/>
                    <w:sz w:val="16"/>
                    <w:szCs w:val="16"/>
                  </w:rPr>
                  <w:fldChar w:fldCharType="separate"/>
                </w:r>
                <w:r w:rsidR="00446FA0">
                  <w:rPr>
                    <w:rFonts w:eastAsia="DejaVu Sans"/>
                    <w:bCs/>
                    <w:noProof/>
                    <w:sz w:val="16"/>
                    <w:szCs w:val="16"/>
                  </w:rPr>
                  <w:t>2</w:t>
                </w:r>
                <w:r>
                  <w:rPr>
                    <w:rFonts w:eastAsia="DejaVu Sans"/>
                    <w:bCs/>
                    <w:sz w:val="16"/>
                    <w:szCs w:val="16"/>
                  </w:rPr>
                  <w:fldChar w:fldCharType="end"/>
                </w:r>
              </w:p>
              <w:p w14:paraId="45C54A79" w14:textId="774F6ED0" w:rsidR="00E96657" w:rsidRDefault="00E96657" w:rsidP="00AD6173">
                <w:pPr>
                  <w:tabs>
                    <w:tab w:val="center" w:pos="4536"/>
                    <w:tab w:val="right" w:pos="9072"/>
                  </w:tabs>
                  <w:autoSpaceDE w:val="0"/>
                  <w:autoSpaceDN w:val="0"/>
                  <w:adjustRightInd w:val="0"/>
                  <w:rPr>
                    <w:rFonts w:eastAsia="DejaVu Sans"/>
                    <w:sz w:val="16"/>
                    <w:szCs w:val="16"/>
                  </w:rPr>
                </w:pPr>
              </w:p>
              <w:p w14:paraId="3A67457A" w14:textId="77777777" w:rsidR="00E96657" w:rsidRDefault="00E96657" w:rsidP="00AD6173">
                <w:pPr>
                  <w:tabs>
                    <w:tab w:val="center" w:pos="4536"/>
                    <w:tab w:val="right" w:pos="9072"/>
                  </w:tabs>
                  <w:autoSpaceDE w:val="0"/>
                  <w:autoSpaceDN w:val="0"/>
                  <w:adjustRightInd w:val="0"/>
                  <w:rPr>
                    <w:rFonts w:eastAsia="DejaVu Sans"/>
                    <w:sz w:val="16"/>
                    <w:szCs w:val="16"/>
                  </w:rPr>
                </w:pPr>
                <w:r>
                  <w:rPr>
                    <w:rFonts w:eastAsia="DejaVu Sans"/>
                    <w:sz w:val="16"/>
                    <w:szCs w:val="16"/>
                  </w:rPr>
                  <w:t>Bijlage A - V1.0</w:t>
                </w:r>
              </w:p>
              <w:p w14:paraId="393B29BF" w14:textId="0B45D6FE" w:rsidR="00AD6173" w:rsidRDefault="00AD6173" w:rsidP="00AD6173">
                <w:pPr>
                  <w:tabs>
                    <w:tab w:val="center" w:pos="4536"/>
                    <w:tab w:val="right" w:pos="9072"/>
                  </w:tabs>
                  <w:autoSpaceDE w:val="0"/>
                  <w:autoSpaceDN w:val="0"/>
                  <w:adjustRightInd w:val="0"/>
                  <w:rPr>
                    <w:rFonts w:eastAsia="DejaVu Sans"/>
                    <w:sz w:val="16"/>
                    <w:szCs w:val="16"/>
                  </w:rPr>
                </w:pPr>
                <w:r>
                  <w:rPr>
                    <w:rFonts w:eastAsia="DejaVu Sans"/>
                    <w:sz w:val="16"/>
                    <w:szCs w:val="16"/>
                  </w:rPr>
                  <w:t xml:space="preserve">Openbare Europese aanbesteding </w:t>
                </w:r>
                <w:r w:rsidR="00E96657" w:rsidRPr="00E96657">
                  <w:rPr>
                    <w:rFonts w:eastAsia="DejaVu Sans"/>
                    <w:sz w:val="16"/>
                    <w:szCs w:val="16"/>
                  </w:rPr>
                  <w:t>LiDAR-systemen voor de Windenergiegebieden Noordzee</w:t>
                </w:r>
                <w:r w:rsidR="00E96657">
                  <w:rPr>
                    <w:rFonts w:eastAsia="DejaVu Sans"/>
                    <w:sz w:val="16"/>
                    <w:szCs w:val="16"/>
                  </w:rPr>
                  <w:t xml:space="preserve"> - 31188559</w:t>
                </w:r>
              </w:p>
              <w:p w14:paraId="2DBD65A5" w14:textId="77777777" w:rsidR="00AD6173" w:rsidRDefault="00446FA0" w:rsidP="00AD6173">
                <w:pPr>
                  <w:tabs>
                    <w:tab w:val="center" w:pos="4536"/>
                    <w:tab w:val="right" w:pos="9072"/>
                  </w:tabs>
                  <w:autoSpaceDE w:val="0"/>
                  <w:autoSpaceDN w:val="0"/>
                  <w:adjustRightInd w:val="0"/>
                  <w:rPr>
                    <w:rFonts w:eastAsia="DejaVu Sans"/>
                    <w:sz w:val="16"/>
                    <w:szCs w:val="16"/>
                  </w:rPr>
                </w:pPr>
              </w:p>
            </w:sdtContent>
          </w:sdt>
          <w:p w14:paraId="609F3451" w14:textId="3680499F" w:rsidR="0069767C" w:rsidRPr="0069767C" w:rsidRDefault="00446FA0">
            <w:pPr>
              <w:pStyle w:val="Voettekst"/>
              <w:jc w:val="right"/>
              <w:rPr>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ABD44" w14:textId="77777777" w:rsidR="00D0076D" w:rsidRDefault="00D0076D" w:rsidP="0088501B">
      <w:r>
        <w:separator/>
      </w:r>
    </w:p>
  </w:footnote>
  <w:footnote w:type="continuationSeparator" w:id="0">
    <w:p w14:paraId="5AEABD45" w14:textId="77777777" w:rsidR="00D0076D" w:rsidRDefault="00D0076D"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4BB5952"/>
    <w:multiLevelType w:val="hybridMultilevel"/>
    <w:tmpl w:val="72C45CDA"/>
    <w:lvl w:ilvl="0" w:tplc="ED68408A">
      <w:start w:val="1"/>
      <w:numFmt w:val="decimal"/>
      <w:lvlText w:val="%1)"/>
      <w:lvlJc w:val="left"/>
      <w:pPr>
        <w:ind w:left="585" w:hanging="360"/>
      </w:pPr>
      <w:rPr>
        <w:rFonts w:hint="default"/>
      </w:rPr>
    </w:lvl>
    <w:lvl w:ilvl="1" w:tplc="04130019" w:tentative="1">
      <w:start w:val="1"/>
      <w:numFmt w:val="lowerLetter"/>
      <w:lvlText w:val="%2."/>
      <w:lvlJc w:val="left"/>
      <w:pPr>
        <w:ind w:left="1305" w:hanging="360"/>
      </w:pPr>
    </w:lvl>
    <w:lvl w:ilvl="2" w:tplc="0413001B" w:tentative="1">
      <w:start w:val="1"/>
      <w:numFmt w:val="lowerRoman"/>
      <w:lvlText w:val="%3."/>
      <w:lvlJc w:val="right"/>
      <w:pPr>
        <w:ind w:left="2025" w:hanging="180"/>
      </w:pPr>
    </w:lvl>
    <w:lvl w:ilvl="3" w:tplc="0413000F" w:tentative="1">
      <w:start w:val="1"/>
      <w:numFmt w:val="decimal"/>
      <w:lvlText w:val="%4."/>
      <w:lvlJc w:val="left"/>
      <w:pPr>
        <w:ind w:left="2745" w:hanging="360"/>
      </w:pPr>
    </w:lvl>
    <w:lvl w:ilvl="4" w:tplc="04130019" w:tentative="1">
      <w:start w:val="1"/>
      <w:numFmt w:val="lowerLetter"/>
      <w:lvlText w:val="%5."/>
      <w:lvlJc w:val="left"/>
      <w:pPr>
        <w:ind w:left="3465" w:hanging="360"/>
      </w:pPr>
    </w:lvl>
    <w:lvl w:ilvl="5" w:tplc="0413001B" w:tentative="1">
      <w:start w:val="1"/>
      <w:numFmt w:val="lowerRoman"/>
      <w:lvlText w:val="%6."/>
      <w:lvlJc w:val="right"/>
      <w:pPr>
        <w:ind w:left="4185" w:hanging="180"/>
      </w:pPr>
    </w:lvl>
    <w:lvl w:ilvl="6" w:tplc="0413000F" w:tentative="1">
      <w:start w:val="1"/>
      <w:numFmt w:val="decimal"/>
      <w:lvlText w:val="%7."/>
      <w:lvlJc w:val="left"/>
      <w:pPr>
        <w:ind w:left="4905" w:hanging="360"/>
      </w:pPr>
    </w:lvl>
    <w:lvl w:ilvl="7" w:tplc="04130019" w:tentative="1">
      <w:start w:val="1"/>
      <w:numFmt w:val="lowerLetter"/>
      <w:lvlText w:val="%8."/>
      <w:lvlJc w:val="left"/>
      <w:pPr>
        <w:ind w:left="5625" w:hanging="360"/>
      </w:pPr>
    </w:lvl>
    <w:lvl w:ilvl="8" w:tplc="0413001B" w:tentative="1">
      <w:start w:val="1"/>
      <w:numFmt w:val="lowerRoman"/>
      <w:lvlText w:val="%9."/>
      <w:lvlJc w:val="right"/>
      <w:pPr>
        <w:ind w:left="6345" w:hanging="180"/>
      </w:pPr>
    </w:lv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DB631B"/>
    <w:multiLevelType w:val="multilevel"/>
    <w:tmpl w:val="06962652"/>
    <w:numStyleLink w:val="Lijststijl"/>
  </w:abstractNum>
  <w:abstractNum w:abstractNumId="24"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6" w15:restartNumberingAfterBreak="0">
    <w:nsid w:val="5CAF5D0D"/>
    <w:multiLevelType w:val="multilevel"/>
    <w:tmpl w:val="06962652"/>
    <w:numStyleLink w:val="Lijststijl"/>
  </w:abstractNum>
  <w:abstractNum w:abstractNumId="27"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2102E28"/>
    <w:multiLevelType w:val="hybridMultilevel"/>
    <w:tmpl w:val="E8DE3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6FD1480"/>
    <w:multiLevelType w:val="hybridMultilevel"/>
    <w:tmpl w:val="50D697A6"/>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abstractNumId w:val="9"/>
  </w:num>
  <w:num w:numId="2">
    <w:abstractNumId w:val="11"/>
  </w:num>
  <w:num w:numId="3">
    <w:abstractNumId w:val="26"/>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7"/>
  </w:num>
  <w:num w:numId="14">
    <w:abstractNumId w:val="3"/>
  </w:num>
  <w:num w:numId="15">
    <w:abstractNumId w:val="16"/>
  </w:num>
  <w:num w:numId="16">
    <w:abstractNumId w:val="22"/>
  </w:num>
  <w:num w:numId="17">
    <w:abstractNumId w:val="8"/>
  </w:num>
  <w:num w:numId="18">
    <w:abstractNumId w:val="19"/>
  </w:num>
  <w:num w:numId="19">
    <w:abstractNumId w:val="30"/>
  </w:num>
  <w:num w:numId="20">
    <w:abstractNumId w:val="12"/>
  </w:num>
  <w:num w:numId="21">
    <w:abstractNumId w:val="21"/>
  </w:num>
  <w:num w:numId="22">
    <w:abstractNumId w:val="23"/>
  </w:num>
  <w:num w:numId="23">
    <w:abstractNumId w:val="17"/>
  </w:num>
  <w:num w:numId="24">
    <w:abstractNumId w:val="25"/>
  </w:num>
  <w:num w:numId="25">
    <w:abstractNumId w:val="24"/>
  </w:num>
  <w:num w:numId="26">
    <w:abstractNumId w:val="6"/>
  </w:num>
  <w:num w:numId="27">
    <w:abstractNumId w:val="14"/>
  </w:num>
  <w:num w:numId="28">
    <w:abstractNumId w:val="20"/>
  </w:num>
  <w:num w:numId="29">
    <w:abstractNumId w:val="4"/>
  </w:num>
  <w:num w:numId="30">
    <w:abstractNumId w:val="29"/>
  </w:num>
  <w:num w:numId="31">
    <w:abstractNumId w:val="28"/>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6D"/>
    <w:rsid w:val="00013504"/>
    <w:rsid w:val="00025D6D"/>
    <w:rsid w:val="00077C3B"/>
    <w:rsid w:val="000E1F3B"/>
    <w:rsid w:val="001D6F03"/>
    <w:rsid w:val="00207FFB"/>
    <w:rsid w:val="00241548"/>
    <w:rsid w:val="002A6578"/>
    <w:rsid w:val="002B1092"/>
    <w:rsid w:val="002E0FD2"/>
    <w:rsid w:val="0030704D"/>
    <w:rsid w:val="0038549E"/>
    <w:rsid w:val="00395E2F"/>
    <w:rsid w:val="003C4BF2"/>
    <w:rsid w:val="0040142D"/>
    <w:rsid w:val="0040571B"/>
    <w:rsid w:val="00441141"/>
    <w:rsid w:val="00446FA0"/>
    <w:rsid w:val="00450447"/>
    <w:rsid w:val="004B0EA1"/>
    <w:rsid w:val="004B13B4"/>
    <w:rsid w:val="004C028F"/>
    <w:rsid w:val="004D766D"/>
    <w:rsid w:val="004E48B1"/>
    <w:rsid w:val="0054700F"/>
    <w:rsid w:val="00552087"/>
    <w:rsid w:val="00561A9B"/>
    <w:rsid w:val="005A4FBE"/>
    <w:rsid w:val="005D2CF1"/>
    <w:rsid w:val="005E046F"/>
    <w:rsid w:val="006006F5"/>
    <w:rsid w:val="0069767C"/>
    <w:rsid w:val="006A5457"/>
    <w:rsid w:val="006D2E66"/>
    <w:rsid w:val="006E3446"/>
    <w:rsid w:val="006F42D7"/>
    <w:rsid w:val="0073653F"/>
    <w:rsid w:val="00765CD9"/>
    <w:rsid w:val="007725D4"/>
    <w:rsid w:val="007802C5"/>
    <w:rsid w:val="007F4AEA"/>
    <w:rsid w:val="00827B80"/>
    <w:rsid w:val="0088501B"/>
    <w:rsid w:val="008E3581"/>
    <w:rsid w:val="008E382C"/>
    <w:rsid w:val="00905289"/>
    <w:rsid w:val="00922BE2"/>
    <w:rsid w:val="009B3F1A"/>
    <w:rsid w:val="009C5CF5"/>
    <w:rsid w:val="009E7602"/>
    <w:rsid w:val="009F143D"/>
    <w:rsid w:val="00A13851"/>
    <w:rsid w:val="00A32591"/>
    <w:rsid w:val="00A77ABF"/>
    <w:rsid w:val="00A863E9"/>
    <w:rsid w:val="00AB10B8"/>
    <w:rsid w:val="00AC3B86"/>
    <w:rsid w:val="00AD6173"/>
    <w:rsid w:val="00B022C4"/>
    <w:rsid w:val="00B0387D"/>
    <w:rsid w:val="00B04831"/>
    <w:rsid w:val="00B04864"/>
    <w:rsid w:val="00B45980"/>
    <w:rsid w:val="00B559E9"/>
    <w:rsid w:val="00B72222"/>
    <w:rsid w:val="00B80650"/>
    <w:rsid w:val="00B95AA2"/>
    <w:rsid w:val="00BD05EA"/>
    <w:rsid w:val="00BD72E2"/>
    <w:rsid w:val="00C36FAA"/>
    <w:rsid w:val="00CA55CC"/>
    <w:rsid w:val="00D0076D"/>
    <w:rsid w:val="00D62112"/>
    <w:rsid w:val="00D63871"/>
    <w:rsid w:val="00D71A08"/>
    <w:rsid w:val="00DA3555"/>
    <w:rsid w:val="00DB004C"/>
    <w:rsid w:val="00E378EE"/>
    <w:rsid w:val="00E9460D"/>
    <w:rsid w:val="00E96657"/>
    <w:rsid w:val="00ED7AB9"/>
    <w:rsid w:val="00EE5BBE"/>
    <w:rsid w:val="00F65492"/>
    <w:rsid w:val="00F65FCC"/>
    <w:rsid w:val="00F9187E"/>
    <w:rsid w:val="00F96697"/>
    <w:rsid w:val="00FB0705"/>
    <w:rsid w:val="00FE219F"/>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AEABD23"/>
  <w15:docId w15:val="{678963F8-2E36-4F98-9BFD-8EFE06DF7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D05EA"/>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BijlageChar">
    <w:name w:val="Bijlage Char"/>
    <w:aliases w:val="Formulier Char"/>
    <w:link w:val="Bijlage"/>
    <w:locked/>
    <w:rsid w:val="00BD05EA"/>
    <w:rPr>
      <w:rFonts w:ascii="Verdana" w:hAnsi="Verdana" w:cs="Arial"/>
      <w:b/>
      <w:bCs/>
      <w:kern w:val="32"/>
      <w:sz w:val="24"/>
      <w:szCs w:val="24"/>
    </w:rPr>
  </w:style>
  <w:style w:type="paragraph" w:customStyle="1" w:styleId="Bijlage">
    <w:name w:val="Bijlage"/>
    <w:aliases w:val="Formulier"/>
    <w:basedOn w:val="Kop1"/>
    <w:next w:val="Standaard"/>
    <w:link w:val="BijlageChar"/>
    <w:autoRedefine/>
    <w:rsid w:val="00BD05EA"/>
    <w:pPr>
      <w:keepLines w:val="0"/>
      <w:spacing w:before="240" w:after="240"/>
    </w:pPr>
    <w:rPr>
      <w:rFonts w:eastAsiaTheme="minorHAnsi" w:cs="Arial"/>
      <w:b/>
      <w:kern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665264">
      <w:bodyDiv w:val="1"/>
      <w:marLeft w:val="0"/>
      <w:marRight w:val="0"/>
      <w:marTop w:val="0"/>
      <w:marBottom w:val="0"/>
      <w:divBdr>
        <w:top w:val="none" w:sz="0" w:space="0" w:color="auto"/>
        <w:left w:val="none" w:sz="0" w:space="0" w:color="auto"/>
        <w:bottom w:val="none" w:sz="0" w:space="0" w:color="auto"/>
        <w:right w:val="none" w:sz="0" w:space="0" w:color="auto"/>
      </w:divBdr>
    </w:div>
    <w:div w:id="201877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nkoopcategorie xmlns="49d7c7d0-377f-412f-9534-f7e1a36fa843">
      <Value>Europese aanbesteding</Value>
    </Inkoopcategorie>
    <Procedure xmlns="49d7c7d0-377f-412f-9534-f7e1a36fa843" xsi:nil="true"/>
    <_Publisher xmlns="http://schemas.microsoft.com/sharepoint/v3/fields">InkoopCentrum IV</_Publisher>
    <Inkoopfase xmlns="49d7c7d0-377f-412f-9534-f7e1a36fa843" xsi:nil="true"/>
    <Fase_x0020_Europees_x0020_aanbesteden xmlns="49d7c7d0-377f-412f-9534-f7e1a36fa843">2 Tactische voorbereiding</Fase_x0020_Europees_x0020_aanbesteden>
    <Samenvatting xmlns="93331081-eed1-4b52-85f9-6ed5102967d8">Akkoordverklaring</Samenvatting>
    <Inkoopdomein xmlns="49d7c7d0-377f-412f-9534-f7e1a36fa843">
      <Value>CIV</Value>
    </Inkoopdomein>
    <Uitvoerend_x0020_verantwoordlijk xmlns="49d7c7d0-377f-412f-9534-f7e1a36fa843">Inkoopadviseur</Uitvoerend_x0020_verantwoordlijk>
    <Rijksvoorwaarden xmlns="49d7c7d0-377f-412f-9534-f7e1a36fa843">false</Rijksvoorwaarden>
    <Publicatie_x0020_datum xmlns="93331081-eed1-4b52-85f9-6ed5102967d8">2020-06-28T22:00:00+00:00</Publicatie_x0020_datum>
  </documentManagement>
</p:properties>
</file>

<file path=customXml/item3.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4" ma:contentTypeDescription="Alleen bedoeld voor kaderdocumenten" ma:contentTypeScope="" ma:versionID="9ee8b2107e90faed43dc199c3c1be1b9">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af50a596c126dc5657070763def4bd19"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xsd:element ref="ns3:Samenvatting"/>
                <xsd:element ref="ns3:Publicatie_x0020_datum"/>
                <xsd:element ref="ns4:_Publisher"/>
                <xsd:element ref="ns2:Rijksvoorwaarden" minOccurs="0"/>
                <xsd:element ref="ns2:Procedure" minOccurs="0"/>
                <xsd:element ref="ns2:Inkoopfase" minOccurs="0"/>
                <xsd:element ref="ns2:Inkoopdomein"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ma:readOnly="false" ma:requiredMultiChoice="tru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enumeration value="Contractmanagement"/>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ma:displayName="Responsible" ma:format="RadioButtons" ma:internalName="Uitvoerend_x0020_verantwoordlijk" ma:readOnly="false">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6" nillable="true" ma:displayName="Rijksvoorwaarden" ma:default="0" ma:internalName="Rijksvoorwaarden">
      <xsd:simpleType>
        <xsd:restriction base="dms:Boolean"/>
      </xsd:simpleType>
    </xsd:element>
    <xsd:element name="Procedure" ma:index="17" nillable="true" ma:displayName="Inkoopstap" ma:internalName="Procedure">
      <xsd:simpleType>
        <xsd:restriction base="dms:Text">
          <xsd:maxLength value="255"/>
        </xsd:restriction>
      </xsd:simpleType>
    </xsd:element>
    <xsd:element name="Inkoopfase" ma:index="18" nillable="true" ma:displayName="Inkoopfase" ma:internalName="Inkoopfase">
      <xsd:simpleType>
        <xsd:restriction base="dms:Text">
          <xsd:maxLength value="255"/>
        </xsd:restriction>
      </xsd:simpleType>
    </xsd:element>
    <xsd:element name="Inkoopdomein" ma:index="19" nillable="true" ma:displayName="Inkoopdomein" ma:description="Inkoopdomein" ma:internalName="Inkoopdomein">
      <xsd:complexType>
        <xsd:complexContent>
          <xsd:extension base="dms:MultiChoice">
            <xsd:sequence>
              <xsd:element name="Value" maxOccurs="unbounded" minOccurs="0" nillable="true">
                <xsd:simpleType>
                  <xsd:restriction base="dms:Choice">
                    <xsd:enumeration value="CD"/>
                    <xsd:enumeration value="CIV"/>
                    <xsd:enumeration value="GWW"/>
                    <xsd:enumeration value="WVL"/>
                  </xsd:restriction>
                </xsd:simpleType>
              </xsd:element>
            </xsd:sequence>
          </xsd:extension>
        </xsd:complexContent>
      </xsd:complex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88765-C744-42F6-8A21-7FAEBC421E68}">
  <ds:schemaRefs>
    <ds:schemaRef ds:uri="http://schemas.microsoft.com/sharepoint/v3/contenttype/forms"/>
  </ds:schemaRefs>
</ds:datastoreItem>
</file>

<file path=customXml/itemProps2.xml><?xml version="1.0" encoding="utf-8"?>
<ds:datastoreItem xmlns:ds="http://schemas.openxmlformats.org/officeDocument/2006/customXml" ds:itemID="{C41DCE19-4E15-4A23-8C16-F721FEAC3C49}">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sharepoint/v3/fields"/>
    <ds:schemaRef ds:uri="http://purl.org/dc/terms/"/>
    <ds:schemaRef ds:uri="93331081-eed1-4b52-85f9-6ed5102967d8"/>
    <ds:schemaRef ds:uri="49d7c7d0-377f-412f-9534-f7e1a36fa843"/>
    <ds:schemaRef ds:uri="http://www.w3.org/XML/1998/namespace"/>
    <ds:schemaRef ds:uri="http://purl.org/dc/dcmitype/"/>
  </ds:schemaRefs>
</ds:datastoreItem>
</file>

<file path=customXml/itemProps3.xml><?xml version="1.0" encoding="utf-8"?>
<ds:datastoreItem xmlns:ds="http://schemas.openxmlformats.org/officeDocument/2006/customXml" ds:itemID="{BE876E9F-A017-4015-9F8A-87582A18E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D822347-9405-447C-A609-ECBC1169D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323</Words>
  <Characters>1777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Akkoordverklaring</vt:lpstr>
    </vt:vector>
  </TitlesOfParts>
  <Company>Rijkswaterstaat</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Akkoordverklaring</dc:title>
  <dc:creator>Ina Lenssen-Wairata</dc:creator>
  <cp:lastModifiedBy>Lenssen-Wairata, Ina (CIV)</cp:lastModifiedBy>
  <cp:revision>27</cp:revision>
  <dcterms:created xsi:type="dcterms:W3CDTF">2021-04-19T06:04:00Z</dcterms:created>
  <dcterms:modified xsi:type="dcterms:W3CDTF">2023-10-09T09:47:00Z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ies>
</file>